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044 Dance Show Юніори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#803 Софія Плешанова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